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915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830D5" w:rsidRPr="00AD546F" w14:paraId="0B867F8A" w14:textId="77777777" w:rsidTr="00182269">
        <w:tc>
          <w:tcPr>
            <w:tcW w:w="3005" w:type="dxa"/>
          </w:tcPr>
          <w:p w14:paraId="0B867F87" w14:textId="23C18113" w:rsidR="000830D5" w:rsidRPr="00AD546F" w:rsidRDefault="00F63E02" w:rsidP="000830D5">
            <w:pPr>
              <w:rPr>
                <w:sz w:val="36"/>
                <w:szCs w:val="36"/>
                <w:lang w:val="gd-GB"/>
              </w:rPr>
            </w:pPr>
            <w:bookmarkStart w:id="0" w:name="_Hlk30629854"/>
            <w:r w:rsidRPr="00AD546F">
              <w:rPr>
                <w:sz w:val="32"/>
                <w:szCs w:val="32"/>
                <w:lang w:val="gd-GB"/>
              </w:rPr>
              <w:t>Bidh</w:t>
            </w:r>
            <w:r w:rsidR="000830D5" w:rsidRPr="00AD546F">
              <w:rPr>
                <w:sz w:val="32"/>
                <w:szCs w:val="32"/>
                <w:lang w:val="gd-GB"/>
              </w:rPr>
              <w:t xml:space="preserve"> mo charaidean gam sìor-fhàgail a-mach</w:t>
            </w:r>
            <w:r w:rsidR="001712C8">
              <w:rPr>
                <w:sz w:val="32"/>
                <w:szCs w:val="32"/>
                <w:lang w:val="gd-GB"/>
              </w:rPr>
              <w:t>.</w:t>
            </w:r>
          </w:p>
        </w:tc>
        <w:tc>
          <w:tcPr>
            <w:tcW w:w="3005" w:type="dxa"/>
          </w:tcPr>
          <w:p w14:paraId="0B867F88" w14:textId="6CF151C3" w:rsidR="000830D5" w:rsidRPr="00AD546F" w:rsidRDefault="001712C8" w:rsidP="001712C8">
            <w:pPr>
              <w:rPr>
                <w:sz w:val="32"/>
                <w:szCs w:val="32"/>
                <w:lang w:val="gd-GB"/>
              </w:rPr>
            </w:pPr>
            <w:r>
              <w:rPr>
                <w:sz w:val="32"/>
                <w:szCs w:val="32"/>
                <w:lang w:val="gd-GB"/>
              </w:rPr>
              <w:t>Feumaidh</w:t>
            </w:r>
            <w:r w:rsidR="00063C37">
              <w:rPr>
                <w:sz w:val="32"/>
                <w:szCs w:val="32"/>
                <w:lang w:val="gd-GB"/>
              </w:rPr>
              <w:t xml:space="preserve"> mi</w:t>
            </w:r>
            <w:r>
              <w:rPr>
                <w:sz w:val="32"/>
                <w:szCs w:val="32"/>
                <w:lang w:val="gd-GB"/>
              </w:rPr>
              <w:t xml:space="preserve"> d</w:t>
            </w:r>
            <w:r w:rsidR="00063C37">
              <w:rPr>
                <w:sz w:val="32"/>
                <w:szCs w:val="32"/>
                <w:lang w:val="gd-GB"/>
              </w:rPr>
              <w:t>h</w:t>
            </w:r>
            <w:r>
              <w:rPr>
                <w:sz w:val="32"/>
                <w:szCs w:val="32"/>
                <w:lang w:val="gd-GB"/>
              </w:rPr>
              <w:t xml:space="preserve">ol dhan </w:t>
            </w:r>
            <w:r w:rsidR="000830D5" w:rsidRPr="00AD546F">
              <w:rPr>
                <w:sz w:val="32"/>
                <w:szCs w:val="32"/>
                <w:lang w:val="gd-GB"/>
              </w:rPr>
              <w:t>ospadal airson opairèisean</w:t>
            </w:r>
            <w:r>
              <w:rPr>
                <w:sz w:val="32"/>
                <w:szCs w:val="32"/>
                <w:lang w:val="gd-GB"/>
              </w:rPr>
              <w:t>.</w:t>
            </w:r>
          </w:p>
        </w:tc>
        <w:tc>
          <w:tcPr>
            <w:tcW w:w="3006" w:type="dxa"/>
          </w:tcPr>
          <w:p w14:paraId="0B867F89" w14:textId="6F2CE375" w:rsidR="000830D5" w:rsidRPr="00AD546F" w:rsidRDefault="000830D5" w:rsidP="000830D5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 xml:space="preserve">Feumaidh </w:t>
            </w:r>
            <w:r w:rsidR="001712C8">
              <w:rPr>
                <w:sz w:val="32"/>
                <w:szCs w:val="32"/>
                <w:lang w:val="gd-GB"/>
              </w:rPr>
              <w:t xml:space="preserve">mi gluasad gu taigh ùr agus </w:t>
            </w:r>
            <w:r w:rsidRPr="00AD546F">
              <w:rPr>
                <w:sz w:val="32"/>
                <w:szCs w:val="32"/>
                <w:lang w:val="gd-GB"/>
              </w:rPr>
              <w:t>gu sgoil ùr</w:t>
            </w:r>
            <w:r w:rsidR="001712C8">
              <w:rPr>
                <w:sz w:val="32"/>
                <w:szCs w:val="32"/>
                <w:lang w:val="gd-GB"/>
              </w:rPr>
              <w:t>.</w:t>
            </w:r>
          </w:p>
        </w:tc>
      </w:tr>
      <w:tr w:rsidR="000830D5" w:rsidRPr="00AD546F" w14:paraId="0B867F8E" w14:textId="77777777" w:rsidTr="00182269">
        <w:tc>
          <w:tcPr>
            <w:tcW w:w="3005" w:type="dxa"/>
          </w:tcPr>
          <w:p w14:paraId="0B867F8B" w14:textId="281EE6FB" w:rsidR="000830D5" w:rsidRPr="00AD546F" w:rsidRDefault="000830D5" w:rsidP="000830D5">
            <w:pPr>
              <w:rPr>
                <w:sz w:val="36"/>
                <w:szCs w:val="36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>Feumaidh mi banachdach fhaighinn agus tha gràin agam air in-steallaidhean</w:t>
            </w:r>
            <w:r w:rsidR="001712C8">
              <w:rPr>
                <w:sz w:val="32"/>
                <w:szCs w:val="32"/>
                <w:lang w:val="gd-GB"/>
              </w:rPr>
              <w:t>.</w:t>
            </w:r>
          </w:p>
        </w:tc>
        <w:tc>
          <w:tcPr>
            <w:tcW w:w="3005" w:type="dxa"/>
          </w:tcPr>
          <w:p w14:paraId="0B867F8C" w14:textId="16039D98" w:rsidR="000830D5" w:rsidRPr="00AD546F" w:rsidRDefault="000830D5" w:rsidP="000830D5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>Tha mi a’ sìor-dhèanamh mhearachdan ann am matamataig inntinneil agus</w:t>
            </w:r>
            <w:r w:rsidR="001712C8">
              <w:rPr>
                <w:sz w:val="32"/>
                <w:szCs w:val="32"/>
                <w:lang w:val="gd-GB"/>
              </w:rPr>
              <w:t xml:space="preserve"> tha fios aig a h-uile duine.</w:t>
            </w:r>
          </w:p>
        </w:tc>
        <w:tc>
          <w:tcPr>
            <w:tcW w:w="3006" w:type="dxa"/>
          </w:tcPr>
          <w:p w14:paraId="0B867F8D" w14:textId="448FFF2E" w:rsidR="000830D5" w:rsidRPr="00AD546F" w:rsidRDefault="000830D5" w:rsidP="000830D5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>Chan eil duine sam bith aig an tai</w:t>
            </w:r>
            <w:r w:rsidR="007555B6" w:rsidRPr="00AD546F">
              <w:rPr>
                <w:sz w:val="32"/>
                <w:szCs w:val="32"/>
                <w:lang w:val="gd-GB"/>
              </w:rPr>
              <w:t>g</w:t>
            </w:r>
            <w:r w:rsidRPr="00AD546F">
              <w:rPr>
                <w:sz w:val="32"/>
                <w:szCs w:val="32"/>
                <w:lang w:val="gd-GB"/>
              </w:rPr>
              <w:t>h a chuidicheas mi leis an obair-dhachaigh agam</w:t>
            </w:r>
            <w:r w:rsidR="001712C8">
              <w:rPr>
                <w:sz w:val="32"/>
                <w:szCs w:val="32"/>
                <w:lang w:val="gd-GB"/>
              </w:rPr>
              <w:t>.</w:t>
            </w:r>
            <w:bookmarkStart w:id="1" w:name="_GoBack"/>
            <w:bookmarkEnd w:id="1"/>
          </w:p>
        </w:tc>
      </w:tr>
      <w:tr w:rsidR="000830D5" w:rsidRPr="00AD546F" w14:paraId="0B867F92" w14:textId="77777777" w:rsidTr="00182269">
        <w:tc>
          <w:tcPr>
            <w:tcW w:w="3005" w:type="dxa"/>
          </w:tcPr>
          <w:p w14:paraId="0B867F8F" w14:textId="03182A3D" w:rsidR="000830D5" w:rsidRPr="00AD546F" w:rsidRDefault="00F63E02" w:rsidP="000830D5">
            <w:pPr>
              <w:rPr>
                <w:sz w:val="36"/>
                <w:szCs w:val="36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>Bidh</w:t>
            </w:r>
            <w:r w:rsidR="000830D5" w:rsidRPr="00AD546F">
              <w:rPr>
                <w:sz w:val="32"/>
                <w:szCs w:val="32"/>
                <w:lang w:val="gd-GB"/>
              </w:rPr>
              <w:t xml:space="preserve"> mo bhràthair as sine a’ </w:t>
            </w:r>
            <w:r w:rsidR="001712C8">
              <w:rPr>
                <w:sz w:val="32"/>
                <w:szCs w:val="32"/>
                <w:lang w:val="gd-GB"/>
              </w:rPr>
              <w:t>falbh leis</w:t>
            </w:r>
            <w:r w:rsidR="000830D5" w:rsidRPr="00AD546F">
              <w:rPr>
                <w:sz w:val="32"/>
                <w:szCs w:val="32"/>
                <w:lang w:val="gd-GB"/>
              </w:rPr>
              <w:t xml:space="preserve"> an airgid-phòcaid agam</w:t>
            </w:r>
            <w:r w:rsidR="001712C8">
              <w:rPr>
                <w:sz w:val="32"/>
                <w:szCs w:val="32"/>
                <w:lang w:val="gd-GB"/>
              </w:rPr>
              <w:t>.</w:t>
            </w:r>
          </w:p>
        </w:tc>
        <w:tc>
          <w:tcPr>
            <w:tcW w:w="3005" w:type="dxa"/>
          </w:tcPr>
          <w:p w14:paraId="0B867F90" w14:textId="1F1A8402" w:rsidR="000830D5" w:rsidRPr="00AD546F" w:rsidRDefault="00F63E02" w:rsidP="000830D5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>Bidh</w:t>
            </w:r>
            <w:r w:rsidR="000830D5" w:rsidRPr="00AD546F">
              <w:rPr>
                <w:sz w:val="32"/>
                <w:szCs w:val="32"/>
                <w:lang w:val="gd-GB"/>
              </w:rPr>
              <w:t xml:space="preserve"> mo mhàthair </w:t>
            </w:r>
            <w:r w:rsidRPr="00AD546F">
              <w:rPr>
                <w:sz w:val="32"/>
                <w:szCs w:val="32"/>
                <w:lang w:val="gd-GB"/>
              </w:rPr>
              <w:t xml:space="preserve">is m’ athair </w:t>
            </w:r>
            <w:r w:rsidR="00063C37">
              <w:rPr>
                <w:sz w:val="32"/>
                <w:szCs w:val="32"/>
                <w:lang w:val="gd-GB"/>
              </w:rPr>
              <w:t>ag èigheachd</w:t>
            </w:r>
            <w:r w:rsidR="000830D5" w:rsidRPr="00AD546F">
              <w:rPr>
                <w:sz w:val="32"/>
                <w:szCs w:val="32"/>
                <w:lang w:val="gd-GB"/>
              </w:rPr>
              <w:t xml:space="preserve"> air a chèile fad an t-siubhail</w:t>
            </w:r>
            <w:r w:rsidR="001712C8">
              <w:rPr>
                <w:sz w:val="32"/>
                <w:szCs w:val="32"/>
                <w:lang w:val="gd-GB"/>
              </w:rPr>
              <w:t>.</w:t>
            </w:r>
          </w:p>
        </w:tc>
        <w:tc>
          <w:tcPr>
            <w:tcW w:w="3006" w:type="dxa"/>
          </w:tcPr>
          <w:p w14:paraId="0B867F91" w14:textId="42BBCB53" w:rsidR="000830D5" w:rsidRPr="00AD546F" w:rsidRDefault="000830D5" w:rsidP="000830D5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>Tha m’ athair glè thinn agus ann</w:t>
            </w:r>
            <w:r w:rsidR="001712C8">
              <w:rPr>
                <w:sz w:val="32"/>
                <w:szCs w:val="32"/>
                <w:lang w:val="gd-GB"/>
              </w:rPr>
              <w:t>s</w:t>
            </w:r>
            <w:r w:rsidRPr="00AD546F">
              <w:rPr>
                <w:sz w:val="32"/>
                <w:szCs w:val="32"/>
                <w:lang w:val="gd-GB"/>
              </w:rPr>
              <w:t xml:space="preserve"> an ospadal. Tha</w:t>
            </w:r>
            <w:r w:rsidR="007555B6" w:rsidRPr="00AD546F">
              <w:rPr>
                <w:sz w:val="32"/>
                <w:szCs w:val="32"/>
                <w:lang w:val="gd-GB"/>
              </w:rPr>
              <w:t xml:space="preserve"> </w:t>
            </w:r>
            <w:r w:rsidR="007665F2" w:rsidRPr="00AD546F">
              <w:rPr>
                <w:sz w:val="32"/>
                <w:szCs w:val="32"/>
                <w:lang w:val="gd-GB"/>
              </w:rPr>
              <w:t xml:space="preserve">dragh mòr orm </w:t>
            </w:r>
            <w:r w:rsidRPr="00AD546F">
              <w:rPr>
                <w:sz w:val="32"/>
                <w:szCs w:val="32"/>
                <w:lang w:val="gd-GB"/>
              </w:rPr>
              <w:t>mu dheidhinn.</w:t>
            </w:r>
          </w:p>
        </w:tc>
      </w:tr>
      <w:tr w:rsidR="00C85C43" w:rsidRPr="00AD546F" w14:paraId="0B867F96" w14:textId="77777777" w:rsidTr="00A57427">
        <w:tc>
          <w:tcPr>
            <w:tcW w:w="3005" w:type="dxa"/>
          </w:tcPr>
          <w:p w14:paraId="0B867F93" w14:textId="70846329" w:rsidR="00C85C43" w:rsidRPr="00AD546F" w:rsidRDefault="00C85C43" w:rsidP="001712C8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 xml:space="preserve">Chan </w:t>
            </w:r>
            <w:r w:rsidR="007665F2" w:rsidRPr="00AD546F">
              <w:rPr>
                <w:sz w:val="32"/>
                <w:szCs w:val="32"/>
                <w:lang w:val="gd-GB"/>
              </w:rPr>
              <w:t>urrainn dhomh</w:t>
            </w:r>
            <w:r w:rsidR="001712C8">
              <w:rPr>
                <w:sz w:val="32"/>
                <w:szCs w:val="32"/>
                <w:lang w:val="gd-GB"/>
              </w:rPr>
              <w:t xml:space="preserve"> a dhol dha</w:t>
            </w:r>
            <w:r w:rsidRPr="00AD546F">
              <w:rPr>
                <w:sz w:val="32"/>
                <w:szCs w:val="32"/>
                <w:lang w:val="gd-GB"/>
              </w:rPr>
              <w:t>n aon àr</w:t>
            </w:r>
            <w:r w:rsidR="001712C8">
              <w:rPr>
                <w:sz w:val="32"/>
                <w:szCs w:val="32"/>
                <w:lang w:val="gd-GB"/>
              </w:rPr>
              <w:t>d-sgoil ris am bi mo charaidean.</w:t>
            </w:r>
          </w:p>
        </w:tc>
        <w:tc>
          <w:tcPr>
            <w:tcW w:w="3005" w:type="dxa"/>
          </w:tcPr>
          <w:p w14:paraId="0B867F94" w14:textId="21DCFE21" w:rsidR="00C85C43" w:rsidRPr="00AD546F" w:rsidRDefault="00C85C43" w:rsidP="00A57427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 xml:space="preserve">Tha </w:t>
            </w:r>
            <w:r w:rsidR="007665F2" w:rsidRPr="00AD546F">
              <w:rPr>
                <w:sz w:val="32"/>
                <w:szCs w:val="32"/>
                <w:lang w:val="gd-GB"/>
              </w:rPr>
              <w:t>dragh</w:t>
            </w:r>
            <w:r w:rsidRPr="00AD546F">
              <w:rPr>
                <w:sz w:val="32"/>
                <w:szCs w:val="32"/>
                <w:lang w:val="gd-GB"/>
              </w:rPr>
              <w:t xml:space="preserve"> mòr orm mu dheidhinn rudeigin, ach chan eil fios a’m cò ris am faod</w:t>
            </w:r>
            <w:r w:rsidR="007555B6" w:rsidRPr="00AD546F">
              <w:rPr>
                <w:sz w:val="32"/>
                <w:szCs w:val="32"/>
                <w:lang w:val="gd-GB"/>
              </w:rPr>
              <w:t xml:space="preserve"> mi </w:t>
            </w:r>
            <w:r w:rsidRPr="00AD546F">
              <w:rPr>
                <w:sz w:val="32"/>
                <w:szCs w:val="32"/>
                <w:lang w:val="gd-GB"/>
              </w:rPr>
              <w:t>bruidhinn</w:t>
            </w:r>
            <w:r w:rsidR="001712C8">
              <w:rPr>
                <w:sz w:val="32"/>
                <w:szCs w:val="32"/>
                <w:lang w:val="gd-GB"/>
              </w:rPr>
              <w:t>.</w:t>
            </w:r>
          </w:p>
        </w:tc>
        <w:tc>
          <w:tcPr>
            <w:tcW w:w="3006" w:type="dxa"/>
          </w:tcPr>
          <w:p w14:paraId="0B867F95" w14:textId="360DF08F" w:rsidR="00C85C43" w:rsidRPr="00AD546F" w:rsidRDefault="00C85C43" w:rsidP="00C85C43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>Tha mo sheanmhair air bàsachadh agus tha mi a’ faireachdainn brònach fad na h-ùine</w:t>
            </w:r>
            <w:r w:rsidR="001712C8">
              <w:rPr>
                <w:sz w:val="32"/>
                <w:szCs w:val="32"/>
                <w:lang w:val="gd-GB"/>
              </w:rPr>
              <w:t>.</w:t>
            </w:r>
          </w:p>
        </w:tc>
      </w:tr>
      <w:tr w:rsidR="00C85C43" w:rsidRPr="00AD546F" w14:paraId="0B867F9A" w14:textId="77777777" w:rsidTr="00A57427">
        <w:tc>
          <w:tcPr>
            <w:tcW w:w="3005" w:type="dxa"/>
          </w:tcPr>
          <w:p w14:paraId="0B867F97" w14:textId="4FD27D1C" w:rsidR="00C85C43" w:rsidRPr="00AD546F" w:rsidRDefault="00C85C43" w:rsidP="00A57427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>Tha mo mhàthair a’ pòsadh a-rithist agus bidh leas-bhràthair agam</w:t>
            </w:r>
            <w:r w:rsidR="001712C8">
              <w:rPr>
                <w:sz w:val="32"/>
                <w:szCs w:val="32"/>
                <w:lang w:val="gd-GB"/>
              </w:rPr>
              <w:t>.</w:t>
            </w:r>
          </w:p>
        </w:tc>
        <w:tc>
          <w:tcPr>
            <w:tcW w:w="3005" w:type="dxa"/>
          </w:tcPr>
          <w:p w14:paraId="0B867F98" w14:textId="77777777" w:rsidR="00C85C43" w:rsidRPr="00AD546F" w:rsidRDefault="00AD546F" w:rsidP="00A57427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 xml:space="preserve">Feumaidh mi </w:t>
            </w:r>
            <w:r w:rsidR="00C85C43" w:rsidRPr="00AD546F">
              <w:rPr>
                <w:sz w:val="32"/>
                <w:szCs w:val="32"/>
                <w:lang w:val="gd-GB"/>
              </w:rPr>
              <w:t xml:space="preserve">bruidhinn </w:t>
            </w:r>
            <w:r w:rsidRPr="00AD546F">
              <w:rPr>
                <w:sz w:val="32"/>
                <w:szCs w:val="32"/>
                <w:lang w:val="gd-GB"/>
              </w:rPr>
              <w:t xml:space="preserve">mu choinneimh a h-uile duine san </w:t>
            </w:r>
            <w:r w:rsidR="00C85C43" w:rsidRPr="00AD546F">
              <w:rPr>
                <w:sz w:val="32"/>
                <w:szCs w:val="32"/>
                <w:lang w:val="gd-GB"/>
              </w:rPr>
              <w:t>sgoil.</w:t>
            </w:r>
          </w:p>
        </w:tc>
        <w:tc>
          <w:tcPr>
            <w:tcW w:w="3006" w:type="dxa"/>
          </w:tcPr>
          <w:p w14:paraId="0B867F99" w14:textId="7E5E4F61" w:rsidR="00C85C43" w:rsidRPr="00AD546F" w:rsidRDefault="00C85C43" w:rsidP="00C85C43">
            <w:pPr>
              <w:rPr>
                <w:sz w:val="32"/>
                <w:szCs w:val="32"/>
                <w:lang w:val="gd-GB"/>
              </w:rPr>
            </w:pPr>
            <w:r w:rsidRPr="00AD546F">
              <w:rPr>
                <w:sz w:val="32"/>
                <w:szCs w:val="32"/>
                <w:lang w:val="gd-GB"/>
              </w:rPr>
              <w:t>Tha mo charaid ag iarraidh orm sui</w:t>
            </w:r>
            <w:r w:rsidR="001712C8">
              <w:rPr>
                <w:sz w:val="32"/>
                <w:szCs w:val="32"/>
                <w:lang w:val="gd-GB"/>
              </w:rPr>
              <w:t>teis a ghoid bhon bhùth.</w:t>
            </w:r>
          </w:p>
        </w:tc>
      </w:tr>
      <w:bookmarkEnd w:id="0"/>
    </w:tbl>
    <w:p w14:paraId="0B867F9B" w14:textId="77777777" w:rsidR="00027C27" w:rsidRPr="00AD546F" w:rsidRDefault="00027C27" w:rsidP="00C85C43">
      <w:pPr>
        <w:rPr>
          <w:b/>
          <w:color w:val="7030A0"/>
          <w:lang w:val="gd-GB"/>
        </w:rPr>
      </w:pPr>
    </w:p>
    <w:sectPr w:rsidR="00027C27" w:rsidRPr="00AD546F" w:rsidSect="00B561C0">
      <w:headerReference w:type="default" r:id="rId7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67F9E" w14:textId="77777777" w:rsidR="00664A6E" w:rsidRDefault="00664A6E" w:rsidP="00664A6E">
      <w:r>
        <w:separator/>
      </w:r>
    </w:p>
  </w:endnote>
  <w:endnote w:type="continuationSeparator" w:id="0">
    <w:p w14:paraId="0B867F9F" w14:textId="77777777" w:rsidR="00664A6E" w:rsidRDefault="00664A6E" w:rsidP="00664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67F9C" w14:textId="77777777" w:rsidR="00664A6E" w:rsidRDefault="00664A6E" w:rsidP="00664A6E">
      <w:r>
        <w:separator/>
      </w:r>
    </w:p>
  </w:footnote>
  <w:footnote w:type="continuationSeparator" w:id="0">
    <w:p w14:paraId="0B867F9D" w14:textId="77777777" w:rsidR="00664A6E" w:rsidRDefault="00664A6E" w:rsidP="00664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67FA0" w14:textId="77777777" w:rsidR="00ED6393" w:rsidRPr="00215E40" w:rsidRDefault="00ED6393" w:rsidP="00664A6E">
    <w:pPr>
      <w:rPr>
        <w:b/>
        <w:color w:val="7030A0"/>
        <w:lang w:val="gd-GB"/>
      </w:rPr>
    </w:pPr>
    <w:r w:rsidRPr="00215E40">
      <w:rPr>
        <w:b/>
        <w:color w:val="7030A0"/>
        <w:lang w:val="gd-GB"/>
      </w:rPr>
      <w:t xml:space="preserve">LR 4.2b –Suidheachaidhean de dh’uallaichean is </w:t>
    </w:r>
    <w:r w:rsidR="007C3B3B" w:rsidRPr="00215E40">
      <w:rPr>
        <w:b/>
        <w:color w:val="7030A0"/>
        <w:lang w:val="gd-GB"/>
      </w:rPr>
      <w:t>d</w:t>
    </w:r>
    <w:r w:rsidRPr="00215E40">
      <w:rPr>
        <w:b/>
        <w:color w:val="7030A0"/>
        <w:lang w:val="gd-GB"/>
      </w:rPr>
      <w:t>ùbhlain (cairtean)</w:t>
    </w:r>
  </w:p>
  <w:p w14:paraId="0B867FA1" w14:textId="77777777" w:rsidR="00664A6E" w:rsidRPr="00215E40" w:rsidRDefault="00664A6E">
    <w:pPr>
      <w:pStyle w:val="Header"/>
      <w:rPr>
        <w:lang w:val="gd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427"/>
    <w:rsid w:val="00027C27"/>
    <w:rsid w:val="00063C37"/>
    <w:rsid w:val="000830D5"/>
    <w:rsid w:val="000C0CF4"/>
    <w:rsid w:val="000E5FFC"/>
    <w:rsid w:val="001712C8"/>
    <w:rsid w:val="00215E40"/>
    <w:rsid w:val="00275950"/>
    <w:rsid w:val="00281579"/>
    <w:rsid w:val="00306C61"/>
    <w:rsid w:val="0034046D"/>
    <w:rsid w:val="0037582B"/>
    <w:rsid w:val="00652249"/>
    <w:rsid w:val="00664A6E"/>
    <w:rsid w:val="007555B6"/>
    <w:rsid w:val="007665F2"/>
    <w:rsid w:val="0079773F"/>
    <w:rsid w:val="007C3B3B"/>
    <w:rsid w:val="008339C7"/>
    <w:rsid w:val="00857548"/>
    <w:rsid w:val="00880900"/>
    <w:rsid w:val="009B7615"/>
    <w:rsid w:val="00A34615"/>
    <w:rsid w:val="00A57427"/>
    <w:rsid w:val="00AA77C8"/>
    <w:rsid w:val="00AD546F"/>
    <w:rsid w:val="00B51BDC"/>
    <w:rsid w:val="00B561C0"/>
    <w:rsid w:val="00B773CE"/>
    <w:rsid w:val="00C85C43"/>
    <w:rsid w:val="00C91823"/>
    <w:rsid w:val="00D008AB"/>
    <w:rsid w:val="00ED6393"/>
    <w:rsid w:val="00F63E02"/>
    <w:rsid w:val="00FA4BC1"/>
    <w:rsid w:val="00FB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B867F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A57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2020-01-28T22:25:00Z</dcterms:created>
  <dcterms:modified xsi:type="dcterms:W3CDTF">2020-03-31T14:24:00Z</dcterms:modified>
</cp:coreProperties>
</file>